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记录归档清单</w:t>
      </w:r>
    </w:p>
    <w:p>
      <w:r>
        <w:t>记录编号：FM-008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记录日期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归档数量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归档人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归档日期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接收人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